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75382356" name="4b2f7bb0-525b-11f0-91ab-372160f0e19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2075296" name="4b2f7bb0-525b-11f0-91ab-372160f0e190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87760735" name="4f8d3080-525b-11f0-a9b1-31c033db900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8227929" name="4f8d3080-525b-11f0-a9b1-31c033db9007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-DG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Abflussrohr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65027051" name="5fd3e830-525b-11f0-bd32-69fc814181c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0314513" name="5fd3e830-525b-11f0-bd32-69fc814181c0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30003927" name="69bd4a80-525b-11f0-a9f0-674be1c12f0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9439572" name="69bd4a80-525b-11f0-a9f0-674be1c12f02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 </w:t>
            </w:r>
          </w:p>
          <w:p>
            <w:pPr>
              <w:spacing w:before="0" w:after="0"/>
            </w:pPr>
            <w:r>
              <w:t>UH- DG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Asbestkarton </w:t>
            </w:r>
          </w:p>
          <w:p>
            <w:pPr>
              <w:spacing w:before="0" w:after="0"/>
            </w:pPr>
            <w:r>
              <w:t>Nachtspeicherofen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85305052" name="7d94ca10-525b-11f0-a93c-1b30c0ae111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8621550" name="7d94ca10-525b-11f0-a93c-1b30c0ae111d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72227982" name="8514f490-525b-11f0-841f-69b9e3d21d1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8035053" name="8514f490-525b-11f0-841f-69b9e3d21d17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/ 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/ 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41700766" name="663ec030-525d-11f0-b8b2-9bfad62bbcd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406746" name="663ec030-525d-11f0-b8b2-9bfad62bbcd1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85179534" name="6942d870-525d-11f0-89b7-effd4e77961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6799755" name="6942d870-525d-11f0-89b7-effd4e77961d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83386418" name="f4870190-525d-11f0-983f-9f5b4f118f8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9527321" name="f4870190-525d-11f0-983f-9f5b4f118f82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21655139" name="f8da2f10-525d-11f0-a942-15d3470a535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5880973" name="f8da2f10-525d-11f0-a942-15d3470a5351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/ 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VM-19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/ 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27478420" name="0eb2eaf0-5260-11f0-8074-8f20473adce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1999775" name="0eb2eaf0-5260-11f0-8074-8f20473adce3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89585623" name="114380e0-5260-11f0-aea4-eb0956bb601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6255323" name="114380e0-5260-11f0-aea4-eb0956bb601d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/ 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VM-21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60240461" name="3d6463a0-5261-11f0-8aaf-b3833288570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8866355" name="3d6463a0-5261-11f0-8aaf-b38332885700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08471765" name="403e5ea0-5261-11f0-b590-07a71bc928e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3817767" name="403e5ea0-5261-11f0-b590-07a71bc928ee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VM-23</w:t>
            </w:r>
          </w:p>
          <w:p>
            <w:pPr>
              <w:spacing w:before="0" w:after="0"/>
            </w:pPr>
            <w:r>
              <w:t>Asbestschnüre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17281317" name="ce254620-5261-11f0-a57d-470553f7881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1950848" name="ce254620-5261-11f0-a57d-470553f78814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23737967" name="d2ef5150-5261-11f0-8fd6-bd9f1606701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496774" name="d2ef5150-5261-11f0-8fd6-bd9f1606701e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67917558" name="8a3f2780-5263-11f0-9fcb-2b8b5e1735c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7064248" name="8a3f2780-5263-11f0-9fcb-2b8b5e1735ca.jpg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4823547" name="a7deecd0-5263-11f0-b5b6-8d6280e287d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31382693" name="a7deecd0-5263-11f0-b5b6-8d6280e287da.jpg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Himmelsbergstrasse 1, 8617 Mönchaltorf</w:t>
          </w:r>
        </w:p>
        <w:p>
          <w:pPr>
            <w:spacing w:before="0" w:after="0"/>
          </w:pPr>
          <w:r>
            <w:t>347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footer.xml" Type="http://schemas.openxmlformats.org/officeDocument/2006/relationships/footer" Id="rId2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